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06047028" name="019ffab0-93bd-7946-88ad-abf038630bb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846637" name="019ffab0-93bd-7946-88ad-abf038630bb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58120366" name="019ffab3-02d9-789f-ab9b-1fcb955f82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989527" name="019ffab3-02d9-789f-ab9b-1fcb955f82a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20575681" name="019ffad5-ee28-78c6-b074-279f133558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079436" name="019ffad5-ee28-78c6-b074-279f1335587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8428086" name="019ffad9-7a06-7817-b1c8-bb309075cc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632937" name="019ffad9-7a06-7817-b1c8-bb309075cc88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24526171" name="019ffaf2-fec9-7012-bac6-8b82a862d7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2336714" name="019ffaf2-fec9-7012-bac6-8b82a862d76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6313859" name="019ffb00-ada6-7374-8db4-62b10b73cb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902425" name="019ffb00-ada6-7374-8db4-62b10b73cbd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1101173" name="019ffab3-8b72-7feb-85e0-d7c30cb906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113854" name="019ffab3-8b72-7feb-85e0-d7c30cb9066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24472390" name="019ffad7-d882-7e26-a289-cf9e19b5b2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804929" name="019ffad7-d882-7e26-a289-cf9e19b5b23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54138775" name="019ffaaf-7482-70b8-96cd-dc9bf296da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4622023" name="019ffaaf-7482-70b8-96cd-dc9bf296daa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7520993" name="019ffad4-ee87-70b7-af60-bc3c8395d9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4200404" name="019ffad4-ee87-70b7-af60-bc3c8395d97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7335177" name="019ffaae-5379-772b-a739-babf103a8e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75182" name="019ffaae-5379-772b-a739-babf103a8e2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Deckenlampe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64418986" name="019ffaa2-ec0b-7e49-8f60-95a2236475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34090" name="019ffaa2-ec0b-7e49-8f60-95a2236475c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Treppenhaus/ Gang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0243866" name="019ffab1-f5dc-7d9b-8bc4-6e73c9fa8b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409767" name="019ffab1-f5dc-7d9b-8bc4-6e73c9fa8b2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24735551" name="019ffabe-8fcf-7839-a23a-5164a87e95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908149" name="019ffabe-8fcf-7839-a23a-5164a87e95b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67721229" name="019ffae7-0265-7503-bd1b-169eeb5eff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0048247" name="019ffae7-0265-7503-bd1b-169eeb5eff3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2484993" name="019ffaf5-2b49-72c3-a270-98da925f44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923443" name="019ffaf5-2b49-72c3-a270-98da925f44e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9534881" name="019ffad8-8e61-7034-965d-56b130ea1e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097455" name="019ffad8-8e61-7034-965d-56b130ea1e6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3552303" name="019ffada-3d46-759a-ab03-bad7c469f4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567292" name="019ffada-3d46-759a-ab03-bad7c469f4b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9812796" name="019ffae8-2b85-7ec8-8522-c7cfc8c9c5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868182" name="019ffae8-2b85-7ec8-8522-c7cfc8c9c5a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Wohnzimmer/ Treppenhaus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6724127" name="019ffaf4-48b8-7060-9a92-8a94a76884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626715" name="019ffaf4-48b8-7060-9a92-8a94a768845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628824243" name="019ffaf5-f684-79d5-98f1-6715845a1c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283429" name="019ffaf5-f684-79d5-98f1-6715845a1cb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 Schnur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774639"/>
                  <wp:effectExtent l="0" t="0" r="0" b="0"/>
                  <wp:docPr id="303145114" name="019ffbf9-1fdf-7f1e-bab1-93f870114f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618810" name="019ffbf9-1fdf-7f1e-bab1-93f870114fa6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774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Schulhausstrasse 3/8762, Schwanden</w:t>
          </w:r>
        </w:p>
        <w:p>
          <w:pPr>
            <w:spacing w:before="0" w:after="0"/>
          </w:pPr>
          <w:r>
            <w:t>DN 1132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